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 xml:space="preserve">Questionario di autovalutazione compatibile con Moodle</w:t>
      </w:r>
    </w:p>
    <w:p>
      <w:r>
        <w:t xml:space="preserve">Valuta il tuo grado di sicurezza per ciascuna affermazione utilizzando la scala riportata di seguito:</w:t>
      </w:r>
    </w:p>
    <w:p>
      <w:r>
        <w:t xml:space="preserve">1 = Per niente sicuro | 2 = Leggermente sicuro | 3 = Abbastanza sicuro | 4 = Sicuro | 5 = Molto sicuro</w:t>
      </w:r>
    </w:p>
    <w:p>
      <w:pPr>
        <w:pStyle w:val="ListNumber"/>
      </w:pPr>
      <w:r>
        <w:t xml:space="preserve">1. Mi sento sicuro della mia capacità di identificare le notizie false.</w:t>
      </w:r>
    </w:p>
    <w:p>
      <w:pPr>
        <w:pStyle w:val="ListNumber"/>
      </w:pPr>
      <w:r>
        <w:t xml:space="preserve">2. So come gli algoritmi dei motori di ricerca influenzano i miei risultati.</w:t>
      </w:r>
    </w:p>
    <w:p>
      <w:pPr>
        <w:pStyle w:val="ListNumber"/>
      </w:pPr>
      <w:r>
        <w:t xml:space="preserve">3. Verifico regolarmente la veridicità di ciò che leggo sui social media.</w:t>
      </w:r>
    </w:p>
    <w:p>
      <w:pPr>
        <w:pStyle w:val="ListNumber"/>
      </w:pPr>
      <w:r>
        <w:t xml:space="preserve">4. So dove trovare fonti di informazione affidabili su un nuovo argomento.</w:t>
      </w:r>
    </w:p>
    <w:p>
      <w:pPr>
        <w:pStyle w:val="ListNumber"/>
      </w:pPr>
      <w:r>
        <w:t xml:space="preserve">5. Sono consapevole della mia "bolla informativa" personale e di ciò che contiene.</w:t>
      </w:r>
    </w:p>
    <w:p>
      <w:pPr>
        <w:pStyle w:val="ListNumber"/>
      </w:pPr>
      <w:r>
        <w:t xml:space="preserve">6. Mi sento preparato ad aiutare i miei studenti/figli/collaboratori a districarsi tra le informazioni errate presenti online.</w:t>
      </w:r>
    </w:p>
    <w:sectPr w:rsidRPr="0006063C" w:rsidR="00FC693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docId:E4EA65F207E685939729C184EB7AEDFA</keywords>
  <dc:description>generated by python-docx</dc:description>
  <lastModifiedBy/>
  <revision>1</revision>
  <dcterms:created xsi:type="dcterms:W3CDTF">2013-12-23T23:15:00.0000000Z</dcterms:created>
  <dcterms:modified xsi:type="dcterms:W3CDTF">2013-12-23T23:15:00.0000000Z</dcterms:modified>
  <category/>
</coreProperties>
</file>